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BDDF0" w14:textId="6EAD674F" w:rsidR="00822801" w:rsidRPr="000E00C8" w:rsidRDefault="000E00C8" w:rsidP="004337BD">
      <w:pPr>
        <w:pStyle w:val="Titolo1"/>
        <w:jc w:val="center"/>
        <w:rPr>
          <w:rFonts w:ascii="Arial" w:hAnsi="Arial" w:cs="Arial"/>
        </w:rPr>
      </w:pPr>
      <w:r w:rsidRPr="000E00C8">
        <w:rPr>
          <w:rFonts w:ascii="Arial" w:hAnsi="Arial" w:cs="Arial"/>
        </w:rPr>
        <w:t>DOMANDA DI PAGAMENTO DEL SALDO</w:t>
      </w:r>
    </w:p>
    <w:p w14:paraId="0A4612E7" w14:textId="77777777" w:rsidR="000E00C8" w:rsidRPr="000E00C8" w:rsidRDefault="000E00C8" w:rsidP="000E00C8">
      <w:pPr>
        <w:ind w:left="5387"/>
        <w:rPr>
          <w:rFonts w:ascii="Arial" w:hAnsi="Arial" w:cs="Arial"/>
        </w:rPr>
      </w:pPr>
      <w:bookmarkStart w:id="0" w:name="_Hlk208137071"/>
    </w:p>
    <w:p w14:paraId="3D4FF0AD" w14:textId="77777777" w:rsidR="000E00C8" w:rsidRPr="000E00C8" w:rsidRDefault="000E00C8" w:rsidP="000E00C8">
      <w:pPr>
        <w:spacing w:after="0"/>
        <w:ind w:left="4678"/>
        <w:rPr>
          <w:rFonts w:ascii="Arial" w:hAnsi="Arial" w:cs="Arial"/>
        </w:rPr>
      </w:pPr>
      <w:bookmarkStart w:id="1" w:name="_Hlk208077079"/>
      <w:r w:rsidRPr="000E00C8">
        <w:rPr>
          <w:rFonts w:ascii="Arial" w:hAnsi="Arial" w:cs="Arial"/>
        </w:rPr>
        <w:t>Spett.le Agenzia Laore Sardegna</w:t>
      </w:r>
    </w:p>
    <w:p w14:paraId="3ED0DEA3" w14:textId="77777777" w:rsidR="000E00C8" w:rsidRPr="000E00C8" w:rsidRDefault="000E00C8" w:rsidP="000E00C8">
      <w:pPr>
        <w:ind w:left="4678"/>
        <w:rPr>
          <w:rFonts w:ascii="Arial" w:hAnsi="Arial" w:cs="Arial"/>
        </w:rPr>
      </w:pPr>
      <w:r w:rsidRPr="000E00C8">
        <w:rPr>
          <w:rFonts w:ascii="Arial" w:hAnsi="Arial" w:cs="Arial"/>
        </w:rPr>
        <w:t>PEC: protocollo.agenzia.laore@pec.it</w:t>
      </w:r>
    </w:p>
    <w:bookmarkEnd w:id="1"/>
    <w:p w14:paraId="6DF9D91F" w14:textId="77777777" w:rsidR="000E00C8" w:rsidRPr="000E00C8" w:rsidRDefault="000E00C8" w:rsidP="000E00C8">
      <w:pPr>
        <w:rPr>
          <w:rFonts w:ascii="Arial" w:hAnsi="Arial" w:cs="Arial"/>
        </w:rPr>
      </w:pPr>
    </w:p>
    <w:p w14:paraId="332F5B24" w14:textId="5580ABAC" w:rsidR="00274BF3" w:rsidRPr="000E00C8" w:rsidRDefault="000E00C8" w:rsidP="003F6556">
      <w:pPr>
        <w:spacing w:line="360" w:lineRule="auto"/>
        <w:jc w:val="both"/>
        <w:rPr>
          <w:rFonts w:ascii="Arial" w:hAnsi="Arial" w:cs="Arial"/>
        </w:rPr>
      </w:pPr>
      <w:bookmarkStart w:id="2" w:name="_Hlk208134965"/>
      <w:bookmarkEnd w:id="0"/>
      <w:r w:rsidRPr="000E00C8">
        <w:rPr>
          <w:rFonts w:ascii="Arial" w:hAnsi="Arial" w:cs="Arial"/>
        </w:rPr>
        <w:t xml:space="preserve">Il sottoscritto ________________________________, in qualità di legale rappresentante </w:t>
      </w:r>
      <w:r w:rsidR="00CA1AD1" w:rsidRPr="00CA1AD1">
        <w:rPr>
          <w:rFonts w:ascii="Arial" w:hAnsi="Arial" w:cs="Arial"/>
        </w:rPr>
        <w:t xml:space="preserve">dell’azienda agricola denominata ____________________, CUAA </w:t>
      </w:r>
      <w:r w:rsidRPr="000E00C8">
        <w:rPr>
          <w:rFonts w:ascii="Arial" w:hAnsi="Arial" w:cs="Arial"/>
        </w:rPr>
        <w:t xml:space="preserve">________beneficiaria del contributo concesso con </w:t>
      </w:r>
      <w:r w:rsidR="003E4B7E">
        <w:rPr>
          <w:rFonts w:ascii="Arial" w:hAnsi="Arial" w:cs="Arial"/>
        </w:rPr>
        <w:t>determinazione</w:t>
      </w:r>
      <w:r w:rsidRPr="000E00C8">
        <w:rPr>
          <w:rFonts w:ascii="Arial" w:hAnsi="Arial" w:cs="Arial"/>
        </w:rPr>
        <w:t xml:space="preserve"> nr ____________ del ______a valere sul Bando per il sostegno degli investimenti finalizzati alla realizzazione di riserve idriche ed antincendio e di opere per ricerche idriche nel sottosuolo</w:t>
      </w:r>
      <w:bookmarkEnd w:id="2"/>
      <w:r w:rsidR="003E4B7E">
        <w:rPr>
          <w:rFonts w:ascii="Arial" w:hAnsi="Arial" w:cs="Arial"/>
        </w:rPr>
        <w:t xml:space="preserve"> - </w:t>
      </w:r>
      <w:r w:rsidR="003E4B7E" w:rsidRPr="003E4B7E">
        <w:rPr>
          <w:rFonts w:ascii="Arial" w:hAnsi="Arial" w:cs="Arial"/>
        </w:rPr>
        <w:t>CUP G79I2400182000</w:t>
      </w:r>
      <w:r w:rsidR="003E4B7E">
        <w:rPr>
          <w:rFonts w:ascii="Arial" w:hAnsi="Arial" w:cs="Arial"/>
        </w:rPr>
        <w:t>,</w:t>
      </w:r>
    </w:p>
    <w:p w14:paraId="2894B4A7" w14:textId="22EE8349" w:rsidR="00822801" w:rsidRPr="000E00C8" w:rsidRDefault="00000000" w:rsidP="00343EC4">
      <w:pPr>
        <w:jc w:val="center"/>
        <w:rPr>
          <w:rFonts w:ascii="Arial" w:hAnsi="Arial" w:cs="Arial"/>
          <w:b/>
          <w:bCs/>
        </w:rPr>
      </w:pPr>
      <w:r w:rsidRPr="000E00C8">
        <w:rPr>
          <w:rFonts w:ascii="Arial" w:hAnsi="Arial" w:cs="Arial"/>
          <w:b/>
          <w:bCs/>
        </w:rPr>
        <w:t>CHIEDE</w:t>
      </w:r>
    </w:p>
    <w:p w14:paraId="6B731541" w14:textId="52A6198B" w:rsidR="000E00C8" w:rsidRPr="000E00C8" w:rsidRDefault="00000000" w:rsidP="00343EC4">
      <w:pPr>
        <w:spacing w:line="360" w:lineRule="auto"/>
        <w:jc w:val="both"/>
        <w:rPr>
          <w:rFonts w:ascii="Arial" w:hAnsi="Arial" w:cs="Arial"/>
        </w:rPr>
      </w:pPr>
      <w:r w:rsidRPr="000E00C8">
        <w:rPr>
          <w:rFonts w:ascii="Arial" w:hAnsi="Arial" w:cs="Arial"/>
        </w:rPr>
        <w:t xml:space="preserve">la liquidazione del saldo del contributo </w:t>
      </w:r>
      <w:r w:rsidR="000E00C8" w:rsidRPr="000E00C8">
        <w:rPr>
          <w:rFonts w:ascii="Arial" w:hAnsi="Arial" w:cs="Arial"/>
        </w:rPr>
        <w:t>relativo al seguente intervento:</w:t>
      </w:r>
    </w:p>
    <w:p w14:paraId="225EA7C6" w14:textId="77777777" w:rsidR="000E00C8" w:rsidRPr="000E00C8" w:rsidRDefault="000E00C8" w:rsidP="000E00C8">
      <w:pPr>
        <w:spacing w:line="240" w:lineRule="auto"/>
        <w:jc w:val="both"/>
        <w:rPr>
          <w:rFonts w:ascii="Arial" w:hAnsi="Arial" w:cs="Arial"/>
        </w:rPr>
      </w:pPr>
      <w:bookmarkStart w:id="3" w:name="_Hlk208137135"/>
      <w:r w:rsidRPr="000E00C8">
        <w:rPr>
          <w:rFonts w:ascii="Arial" w:hAnsi="Arial" w:cs="Arial"/>
        </w:rPr>
        <w:t>Titolo intervento: ________________________________________________________</w:t>
      </w:r>
    </w:p>
    <w:p w14:paraId="24572349" w14:textId="77777777" w:rsidR="000E00C8" w:rsidRPr="000E00C8" w:rsidRDefault="000E00C8" w:rsidP="000E00C8">
      <w:pPr>
        <w:spacing w:line="240" w:lineRule="auto"/>
        <w:jc w:val="both"/>
        <w:rPr>
          <w:rFonts w:ascii="Arial" w:hAnsi="Arial" w:cs="Arial"/>
        </w:rPr>
      </w:pPr>
      <w:r w:rsidRPr="000E00C8">
        <w:rPr>
          <w:rFonts w:ascii="Arial" w:hAnsi="Arial" w:cs="Arial"/>
        </w:rPr>
        <w:t>Luogo di realizzazione dell’intervento: _______________________________________</w:t>
      </w:r>
    </w:p>
    <w:bookmarkEnd w:id="3"/>
    <w:p w14:paraId="6BE3275C" w14:textId="5B7E9673" w:rsidR="00822801" w:rsidRPr="000E00C8" w:rsidRDefault="00822801" w:rsidP="00343EC4">
      <w:pPr>
        <w:spacing w:line="360" w:lineRule="auto"/>
        <w:jc w:val="both"/>
        <w:rPr>
          <w:rFonts w:ascii="Arial" w:hAnsi="Arial" w:cs="Arial"/>
        </w:rPr>
      </w:pPr>
    </w:p>
    <w:p w14:paraId="5C6D1D79" w14:textId="77777777" w:rsidR="004337BD" w:rsidRPr="000E00C8" w:rsidRDefault="00000000" w:rsidP="004337BD">
      <w:pPr>
        <w:spacing w:after="0"/>
        <w:rPr>
          <w:rFonts w:ascii="Arial" w:hAnsi="Arial" w:cs="Arial"/>
        </w:rPr>
      </w:pPr>
      <w:r w:rsidRPr="000E00C8">
        <w:rPr>
          <w:rFonts w:ascii="Arial" w:hAnsi="Arial" w:cs="Arial"/>
        </w:rPr>
        <w:t xml:space="preserve">A tal fine </w:t>
      </w:r>
    </w:p>
    <w:p w14:paraId="0469D336" w14:textId="3F0D0357" w:rsidR="00822801" w:rsidRPr="000E00C8" w:rsidRDefault="004337BD" w:rsidP="004337BD">
      <w:pPr>
        <w:jc w:val="center"/>
        <w:rPr>
          <w:rFonts w:ascii="Arial" w:hAnsi="Arial" w:cs="Arial"/>
          <w:b/>
          <w:bCs/>
        </w:rPr>
      </w:pPr>
      <w:r w:rsidRPr="000E00C8">
        <w:rPr>
          <w:rFonts w:ascii="Arial" w:hAnsi="Arial" w:cs="Arial"/>
          <w:b/>
          <w:bCs/>
        </w:rPr>
        <w:t>DICHIARA:</w:t>
      </w:r>
    </w:p>
    <w:p w14:paraId="6AD8698C" w14:textId="4D4DA646" w:rsidR="00822801" w:rsidRPr="000E00C8" w:rsidRDefault="00000000" w:rsidP="004337BD">
      <w:pPr>
        <w:pStyle w:val="Paragrafoelenco"/>
        <w:numPr>
          <w:ilvl w:val="0"/>
          <w:numId w:val="11"/>
        </w:numPr>
        <w:spacing w:line="360" w:lineRule="auto"/>
        <w:ind w:left="426"/>
        <w:jc w:val="both"/>
        <w:rPr>
          <w:rFonts w:ascii="Arial" w:hAnsi="Arial" w:cs="Arial"/>
        </w:rPr>
      </w:pPr>
      <w:r w:rsidRPr="000E00C8">
        <w:rPr>
          <w:rFonts w:ascii="Arial" w:hAnsi="Arial" w:cs="Arial"/>
        </w:rPr>
        <w:t>che l’intervento si è concluso in data ___/___/_____ e che le opere/forniture/servizi sono stati regolarmente eseguiti;</w:t>
      </w:r>
    </w:p>
    <w:p w14:paraId="0B562323" w14:textId="4186BCC4" w:rsidR="00822801" w:rsidRPr="000E00C8" w:rsidRDefault="00000000" w:rsidP="004337BD">
      <w:pPr>
        <w:pStyle w:val="Paragrafoelenco"/>
        <w:numPr>
          <w:ilvl w:val="0"/>
          <w:numId w:val="11"/>
        </w:numPr>
        <w:spacing w:line="360" w:lineRule="auto"/>
        <w:ind w:left="426"/>
        <w:jc w:val="both"/>
        <w:rPr>
          <w:rFonts w:ascii="Arial" w:hAnsi="Arial" w:cs="Arial"/>
        </w:rPr>
      </w:pPr>
      <w:r w:rsidRPr="000E00C8">
        <w:rPr>
          <w:rFonts w:ascii="Arial" w:hAnsi="Arial" w:cs="Arial"/>
        </w:rPr>
        <w:t xml:space="preserve">che la spesa complessiva sostenuta ammonta a </w:t>
      </w:r>
      <w:r w:rsidR="004337BD" w:rsidRPr="000E00C8">
        <w:rPr>
          <w:rFonts w:ascii="Arial" w:hAnsi="Arial" w:cs="Arial"/>
        </w:rPr>
        <w:t>euro</w:t>
      </w:r>
      <w:r w:rsidRPr="000E00C8">
        <w:rPr>
          <w:rFonts w:ascii="Arial" w:hAnsi="Arial" w:cs="Arial"/>
        </w:rPr>
        <w:t xml:space="preserve"> ___________________;</w:t>
      </w:r>
    </w:p>
    <w:p w14:paraId="028EB230" w14:textId="69047AE3" w:rsidR="00822801" w:rsidRPr="000E00C8" w:rsidRDefault="00000000" w:rsidP="004337BD">
      <w:pPr>
        <w:pStyle w:val="Paragrafoelenco"/>
        <w:numPr>
          <w:ilvl w:val="0"/>
          <w:numId w:val="11"/>
        </w:numPr>
        <w:spacing w:line="360" w:lineRule="auto"/>
        <w:ind w:left="426"/>
        <w:jc w:val="both"/>
        <w:rPr>
          <w:rFonts w:ascii="Arial" w:hAnsi="Arial" w:cs="Arial"/>
        </w:rPr>
      </w:pPr>
      <w:r w:rsidRPr="000E00C8">
        <w:rPr>
          <w:rFonts w:ascii="Arial" w:hAnsi="Arial" w:cs="Arial"/>
        </w:rPr>
        <w:t xml:space="preserve">che la quota imputata a contributo pubblico ammissibile è pari a </w:t>
      </w:r>
      <w:r w:rsidR="004337BD" w:rsidRPr="000E00C8">
        <w:rPr>
          <w:rFonts w:ascii="Arial" w:hAnsi="Arial" w:cs="Arial"/>
        </w:rPr>
        <w:t xml:space="preserve">euro </w:t>
      </w:r>
      <w:r w:rsidRPr="000E00C8">
        <w:rPr>
          <w:rFonts w:ascii="Arial" w:hAnsi="Arial" w:cs="Arial"/>
        </w:rPr>
        <w:t>___________;</w:t>
      </w:r>
    </w:p>
    <w:p w14:paraId="6F1C1A69" w14:textId="3C88A564" w:rsidR="004337BD" w:rsidRPr="000E00C8" w:rsidRDefault="004337BD" w:rsidP="004337BD">
      <w:pPr>
        <w:pStyle w:val="Paragrafoelenco"/>
        <w:numPr>
          <w:ilvl w:val="0"/>
          <w:numId w:val="11"/>
        </w:numPr>
        <w:spacing w:line="360" w:lineRule="auto"/>
        <w:ind w:left="426"/>
        <w:jc w:val="both"/>
        <w:rPr>
          <w:rFonts w:ascii="Arial" w:hAnsi="Arial" w:cs="Arial"/>
        </w:rPr>
      </w:pPr>
      <w:r w:rsidRPr="000E00C8">
        <w:rPr>
          <w:rFonts w:ascii="Arial" w:hAnsi="Arial" w:cs="Arial"/>
        </w:rPr>
        <w:t>che il cofinanziamento privato è pari a euro ___________;</w:t>
      </w:r>
    </w:p>
    <w:p w14:paraId="172886F3" w14:textId="7B389DF9" w:rsidR="004337BD" w:rsidRPr="000E00C8" w:rsidRDefault="004337BD" w:rsidP="004337BD">
      <w:pPr>
        <w:pStyle w:val="Paragrafoelenco"/>
        <w:numPr>
          <w:ilvl w:val="0"/>
          <w:numId w:val="11"/>
        </w:numPr>
        <w:spacing w:line="360" w:lineRule="auto"/>
        <w:ind w:left="426"/>
        <w:jc w:val="both"/>
        <w:rPr>
          <w:rFonts w:ascii="Arial" w:hAnsi="Arial" w:cs="Arial"/>
        </w:rPr>
      </w:pPr>
      <w:r w:rsidRPr="000E00C8">
        <w:rPr>
          <w:rFonts w:ascii="Arial" w:hAnsi="Arial" w:cs="Arial"/>
        </w:rPr>
        <w:t>che i pagamenti sono stati effettuati con mezzi tracciabili e risultano dai giustificativi allegati;</w:t>
      </w:r>
    </w:p>
    <w:p w14:paraId="0C51343B" w14:textId="35B17024" w:rsidR="00822801" w:rsidRPr="000E00C8" w:rsidRDefault="00000000" w:rsidP="007F00A0">
      <w:pPr>
        <w:pStyle w:val="Paragrafoelenco"/>
        <w:numPr>
          <w:ilvl w:val="0"/>
          <w:numId w:val="11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0E00C8">
        <w:rPr>
          <w:rFonts w:ascii="Arial" w:hAnsi="Arial" w:cs="Arial"/>
        </w:rPr>
        <w:t>di allegare alla presente domanda la documentazione prevista dal bando</w:t>
      </w:r>
      <w:r w:rsidR="004337BD" w:rsidRPr="000E00C8">
        <w:rPr>
          <w:rFonts w:ascii="Arial" w:hAnsi="Arial" w:cs="Arial"/>
        </w:rPr>
        <w:t>:</w:t>
      </w:r>
    </w:p>
    <w:p w14:paraId="12569348" w14:textId="62F9806C" w:rsidR="00822801" w:rsidRPr="000E00C8" w:rsidRDefault="00000000" w:rsidP="007F00A0">
      <w:pPr>
        <w:pStyle w:val="Puntoelenco"/>
        <w:numPr>
          <w:ilvl w:val="0"/>
          <w:numId w:val="0"/>
        </w:numPr>
        <w:ind w:left="360" w:hanging="360"/>
        <w:rPr>
          <w:rFonts w:ascii="Arial" w:hAnsi="Arial" w:cs="Arial"/>
        </w:rPr>
      </w:pPr>
      <w:r w:rsidRPr="000E00C8">
        <w:rPr>
          <w:rFonts w:ascii="Segoe UI Symbol" w:hAnsi="Segoe UI Symbol" w:cs="Segoe UI Symbol"/>
        </w:rPr>
        <w:t>☐</w:t>
      </w:r>
      <w:r w:rsidRPr="000E00C8">
        <w:rPr>
          <w:rFonts w:ascii="Arial" w:hAnsi="Arial" w:cs="Arial"/>
        </w:rPr>
        <w:t xml:space="preserve"> Relazione finale di chiusura lavori/forniture/servizi</w:t>
      </w:r>
      <w:r w:rsidR="00CA1AD1">
        <w:rPr>
          <w:rFonts w:ascii="Arial" w:hAnsi="Arial" w:cs="Arial"/>
        </w:rPr>
        <w:t>;</w:t>
      </w:r>
    </w:p>
    <w:p w14:paraId="67BB7855" w14:textId="18C08974" w:rsidR="00822801" w:rsidRPr="000E00C8" w:rsidRDefault="00000000" w:rsidP="004337BD">
      <w:pPr>
        <w:pStyle w:val="Puntoelenco"/>
        <w:numPr>
          <w:ilvl w:val="0"/>
          <w:numId w:val="0"/>
        </w:numPr>
        <w:rPr>
          <w:rFonts w:ascii="Arial" w:hAnsi="Arial" w:cs="Arial"/>
        </w:rPr>
      </w:pPr>
      <w:r w:rsidRPr="000E00C8">
        <w:rPr>
          <w:rFonts w:ascii="Segoe UI Symbol" w:hAnsi="Segoe UI Symbol" w:cs="Segoe UI Symbol"/>
        </w:rPr>
        <w:t>☐</w:t>
      </w:r>
      <w:r w:rsidRPr="000E00C8">
        <w:rPr>
          <w:rFonts w:ascii="Arial" w:hAnsi="Arial" w:cs="Arial"/>
        </w:rPr>
        <w:t xml:space="preserve"> Certificato di ultimazione dei lavori e regolare esecuzione delle opere</w:t>
      </w:r>
      <w:r w:rsidR="00CA1AD1">
        <w:rPr>
          <w:rFonts w:ascii="Arial" w:hAnsi="Arial" w:cs="Arial"/>
        </w:rPr>
        <w:t>;</w:t>
      </w:r>
    </w:p>
    <w:p w14:paraId="1E0431F1" w14:textId="2D65E5EF" w:rsidR="00822801" w:rsidRPr="000E00C8" w:rsidRDefault="00000000" w:rsidP="004337BD">
      <w:pPr>
        <w:pStyle w:val="Puntoelenco"/>
        <w:numPr>
          <w:ilvl w:val="0"/>
          <w:numId w:val="0"/>
        </w:numPr>
        <w:rPr>
          <w:rFonts w:ascii="Arial" w:hAnsi="Arial" w:cs="Arial"/>
        </w:rPr>
      </w:pPr>
      <w:r w:rsidRPr="000E00C8">
        <w:rPr>
          <w:rFonts w:ascii="Segoe UI Symbol" w:hAnsi="Segoe UI Symbol" w:cs="Segoe UI Symbol"/>
        </w:rPr>
        <w:t>☐</w:t>
      </w:r>
      <w:r w:rsidRPr="000E00C8">
        <w:rPr>
          <w:rFonts w:ascii="Arial" w:hAnsi="Arial" w:cs="Arial"/>
        </w:rPr>
        <w:t xml:space="preserve"> Prospetto di rendiconto firmato digitalmente e in formato </w:t>
      </w:r>
      <w:r w:rsidR="00CA1AD1">
        <w:rPr>
          <w:rFonts w:ascii="Arial" w:hAnsi="Arial" w:cs="Arial"/>
        </w:rPr>
        <w:t>e</w:t>
      </w:r>
      <w:r w:rsidRPr="000E00C8">
        <w:rPr>
          <w:rFonts w:ascii="Arial" w:hAnsi="Arial" w:cs="Arial"/>
        </w:rPr>
        <w:t>xcel</w:t>
      </w:r>
      <w:r w:rsidR="00CA1AD1">
        <w:rPr>
          <w:rFonts w:ascii="Arial" w:hAnsi="Arial" w:cs="Arial"/>
        </w:rPr>
        <w:t>;</w:t>
      </w:r>
    </w:p>
    <w:p w14:paraId="21FCB4F5" w14:textId="3932BD8B" w:rsidR="00822801" w:rsidRPr="000E00C8" w:rsidRDefault="00000000" w:rsidP="004337BD">
      <w:pPr>
        <w:pStyle w:val="Puntoelenco"/>
        <w:numPr>
          <w:ilvl w:val="0"/>
          <w:numId w:val="0"/>
        </w:numPr>
        <w:rPr>
          <w:rFonts w:ascii="Arial" w:hAnsi="Arial" w:cs="Arial"/>
        </w:rPr>
      </w:pPr>
      <w:r w:rsidRPr="000E00C8">
        <w:rPr>
          <w:rFonts w:ascii="Segoe UI Symbol" w:hAnsi="Segoe UI Symbol" w:cs="Segoe UI Symbol"/>
        </w:rPr>
        <w:t>☐</w:t>
      </w:r>
      <w:r w:rsidRPr="000E00C8">
        <w:rPr>
          <w:rFonts w:ascii="Arial" w:hAnsi="Arial" w:cs="Arial"/>
        </w:rPr>
        <w:t xml:space="preserve"> Giustificativi di spesa e pagamento</w:t>
      </w:r>
      <w:r w:rsidR="00CA1AD1">
        <w:rPr>
          <w:rFonts w:ascii="Arial" w:hAnsi="Arial" w:cs="Arial"/>
        </w:rPr>
        <w:t>;</w:t>
      </w:r>
    </w:p>
    <w:p w14:paraId="76B6DCA3" w14:textId="6A9E4E6B" w:rsidR="00822801" w:rsidRPr="000E00C8" w:rsidRDefault="00000000" w:rsidP="004337BD">
      <w:pPr>
        <w:pStyle w:val="Puntoelenco"/>
        <w:numPr>
          <w:ilvl w:val="0"/>
          <w:numId w:val="0"/>
        </w:numPr>
        <w:rPr>
          <w:rFonts w:ascii="Arial" w:hAnsi="Arial" w:cs="Arial"/>
        </w:rPr>
      </w:pPr>
      <w:r w:rsidRPr="000E00C8">
        <w:rPr>
          <w:rFonts w:ascii="Segoe UI Symbol" w:hAnsi="Segoe UI Symbol" w:cs="Segoe UI Symbol"/>
        </w:rPr>
        <w:t>☐</w:t>
      </w:r>
      <w:r w:rsidRPr="000E00C8">
        <w:rPr>
          <w:rFonts w:ascii="Arial" w:hAnsi="Arial" w:cs="Arial"/>
        </w:rPr>
        <w:t xml:space="preserve"> Elaborati di eventuali varianti/modifiche progettuali</w:t>
      </w:r>
      <w:r w:rsidR="00CA1AD1">
        <w:rPr>
          <w:rFonts w:ascii="Arial" w:hAnsi="Arial" w:cs="Arial"/>
        </w:rPr>
        <w:t>;</w:t>
      </w:r>
    </w:p>
    <w:p w14:paraId="603B5DE9" w14:textId="56333F4E" w:rsidR="00822801" w:rsidRPr="000E00C8" w:rsidRDefault="00000000" w:rsidP="004337BD">
      <w:pPr>
        <w:pStyle w:val="Puntoelenco"/>
        <w:numPr>
          <w:ilvl w:val="0"/>
          <w:numId w:val="0"/>
        </w:numPr>
        <w:rPr>
          <w:rFonts w:ascii="Arial" w:hAnsi="Arial" w:cs="Arial"/>
        </w:rPr>
      </w:pPr>
      <w:r w:rsidRPr="000E00C8">
        <w:rPr>
          <w:rFonts w:ascii="Segoe UI Symbol" w:hAnsi="Segoe UI Symbol" w:cs="Segoe UI Symbol"/>
        </w:rPr>
        <w:lastRenderedPageBreak/>
        <w:t>☐</w:t>
      </w:r>
      <w:r w:rsidRPr="000E00C8">
        <w:rPr>
          <w:rFonts w:ascii="Arial" w:hAnsi="Arial" w:cs="Arial"/>
        </w:rPr>
        <w:t xml:space="preserve"> Atti di assenso/autorizzazioni</w:t>
      </w:r>
      <w:r w:rsidR="00CA1AD1">
        <w:rPr>
          <w:rFonts w:ascii="Arial" w:hAnsi="Arial" w:cs="Arial"/>
        </w:rPr>
        <w:t>;</w:t>
      </w:r>
      <w:r w:rsidRPr="000E00C8">
        <w:rPr>
          <w:rFonts w:ascii="Arial" w:hAnsi="Arial" w:cs="Arial"/>
        </w:rPr>
        <w:t xml:space="preserve"> </w:t>
      </w:r>
    </w:p>
    <w:p w14:paraId="608EA7DB" w14:textId="0710646A" w:rsidR="00822801" w:rsidRPr="000E00C8" w:rsidRDefault="00000000" w:rsidP="004337BD">
      <w:pPr>
        <w:pStyle w:val="Puntoelenco"/>
        <w:numPr>
          <w:ilvl w:val="0"/>
          <w:numId w:val="0"/>
        </w:numPr>
        <w:rPr>
          <w:rFonts w:ascii="Arial" w:hAnsi="Arial" w:cs="Arial"/>
        </w:rPr>
      </w:pPr>
      <w:r w:rsidRPr="000E00C8">
        <w:rPr>
          <w:rFonts w:ascii="Segoe UI Symbol" w:hAnsi="Segoe UI Symbol" w:cs="Segoe UI Symbol"/>
        </w:rPr>
        <w:t>☐</w:t>
      </w:r>
      <w:r w:rsidRPr="000E00C8">
        <w:rPr>
          <w:rFonts w:ascii="Arial" w:hAnsi="Arial" w:cs="Arial"/>
        </w:rPr>
        <w:t xml:space="preserve"> Documentazione fotografica (cartello di cantiere, lavori eseguiti, targa permanente)</w:t>
      </w:r>
      <w:r w:rsidR="00CA1AD1">
        <w:rPr>
          <w:rFonts w:ascii="Arial" w:hAnsi="Arial" w:cs="Arial"/>
        </w:rPr>
        <w:t>;</w:t>
      </w:r>
    </w:p>
    <w:p w14:paraId="5BCA7232" w14:textId="3468E43E" w:rsidR="00822801" w:rsidRPr="000E00C8" w:rsidRDefault="00000000" w:rsidP="004337BD">
      <w:pPr>
        <w:pStyle w:val="Puntoelenco"/>
        <w:numPr>
          <w:ilvl w:val="0"/>
          <w:numId w:val="0"/>
        </w:numPr>
        <w:rPr>
          <w:rFonts w:ascii="Arial" w:hAnsi="Arial" w:cs="Arial"/>
        </w:rPr>
      </w:pPr>
      <w:r w:rsidRPr="000E00C8">
        <w:rPr>
          <w:rFonts w:ascii="Segoe UI Symbol" w:hAnsi="Segoe UI Symbol" w:cs="Segoe UI Symbol"/>
        </w:rPr>
        <w:t>☐</w:t>
      </w:r>
      <w:r w:rsidRPr="000E00C8">
        <w:rPr>
          <w:rFonts w:ascii="Arial" w:hAnsi="Arial" w:cs="Arial"/>
        </w:rPr>
        <w:t xml:space="preserve"> </w:t>
      </w:r>
      <w:r w:rsidR="00BB08F5" w:rsidRPr="000E00C8">
        <w:rPr>
          <w:rFonts w:ascii="Arial" w:hAnsi="Arial" w:cs="Arial"/>
        </w:rPr>
        <w:t>Altri documenti (specificare) ____________</w:t>
      </w:r>
    </w:p>
    <w:p w14:paraId="5CF7A364" w14:textId="77777777" w:rsidR="004337BD" w:rsidRPr="000E00C8" w:rsidRDefault="004337BD">
      <w:pPr>
        <w:rPr>
          <w:rFonts w:ascii="Arial" w:hAnsi="Arial" w:cs="Arial"/>
        </w:rPr>
      </w:pPr>
    </w:p>
    <w:p w14:paraId="09ADA344" w14:textId="77777777" w:rsidR="004337BD" w:rsidRPr="000E00C8" w:rsidRDefault="004337BD" w:rsidP="004337BD">
      <w:pPr>
        <w:rPr>
          <w:rFonts w:ascii="Arial" w:hAnsi="Arial" w:cs="Arial"/>
        </w:rPr>
      </w:pPr>
      <w:r w:rsidRPr="000E00C8">
        <w:rPr>
          <w:rFonts w:ascii="Arial" w:hAnsi="Arial" w:cs="Arial"/>
        </w:rPr>
        <w:t>Distinti saluti.</w:t>
      </w:r>
    </w:p>
    <w:p w14:paraId="2EBADA24" w14:textId="77777777" w:rsidR="004337BD" w:rsidRPr="000E00C8" w:rsidRDefault="004337BD" w:rsidP="004337BD">
      <w:pPr>
        <w:rPr>
          <w:rFonts w:ascii="Arial" w:hAnsi="Arial" w:cs="Arial"/>
        </w:rPr>
      </w:pPr>
    </w:p>
    <w:p w14:paraId="69613017" w14:textId="2785B9E8" w:rsidR="004337BD" w:rsidRPr="000E00C8" w:rsidRDefault="004337BD" w:rsidP="004337BD">
      <w:pPr>
        <w:rPr>
          <w:rFonts w:ascii="Arial" w:hAnsi="Arial" w:cs="Arial"/>
        </w:rPr>
      </w:pPr>
      <w:r w:rsidRPr="000E00C8">
        <w:rPr>
          <w:rFonts w:ascii="Arial" w:hAnsi="Arial" w:cs="Arial"/>
        </w:rPr>
        <w:t>Luogo e data: ____________________</w:t>
      </w:r>
    </w:p>
    <w:p w14:paraId="655D0C6B" w14:textId="77777777" w:rsidR="004337BD" w:rsidRPr="000E00C8" w:rsidRDefault="004337BD" w:rsidP="004337BD">
      <w:pPr>
        <w:jc w:val="center"/>
        <w:rPr>
          <w:rFonts w:ascii="Arial" w:hAnsi="Arial" w:cs="Arial"/>
        </w:rPr>
      </w:pPr>
    </w:p>
    <w:p w14:paraId="3DB23EDC" w14:textId="77777777" w:rsidR="004337BD" w:rsidRPr="000E00C8" w:rsidRDefault="004337BD" w:rsidP="004337BD">
      <w:pPr>
        <w:ind w:left="4253"/>
        <w:jc w:val="center"/>
        <w:rPr>
          <w:rFonts w:ascii="Arial" w:hAnsi="Arial" w:cs="Arial"/>
        </w:rPr>
      </w:pPr>
      <w:r w:rsidRPr="000E00C8">
        <w:rPr>
          <w:rFonts w:ascii="Arial" w:hAnsi="Arial" w:cs="Arial"/>
        </w:rPr>
        <w:t>Il Legale Rappresentante del Beneficiario</w:t>
      </w:r>
    </w:p>
    <w:p w14:paraId="7A225D87" w14:textId="77777777" w:rsidR="004337BD" w:rsidRPr="000E00C8" w:rsidRDefault="004337BD" w:rsidP="004337BD">
      <w:pPr>
        <w:ind w:left="4253"/>
        <w:jc w:val="center"/>
        <w:rPr>
          <w:rFonts w:ascii="Arial" w:hAnsi="Arial" w:cs="Arial"/>
        </w:rPr>
      </w:pPr>
      <w:r w:rsidRPr="000E00C8">
        <w:rPr>
          <w:rFonts w:ascii="Arial" w:hAnsi="Arial" w:cs="Arial"/>
        </w:rPr>
        <w:t>(Firma digitale)</w:t>
      </w:r>
    </w:p>
    <w:p w14:paraId="0DA12666" w14:textId="23442E36" w:rsidR="00822801" w:rsidRPr="004337BD" w:rsidRDefault="00822801" w:rsidP="004337BD">
      <w:pPr>
        <w:rPr>
          <w:rFonts w:ascii="Arial" w:hAnsi="Arial" w:cs="Arial"/>
        </w:rPr>
      </w:pPr>
    </w:p>
    <w:sectPr w:rsidR="00822801" w:rsidRPr="004337BD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40A39" w14:textId="77777777" w:rsidR="00C6100B" w:rsidRPr="000E00C8" w:rsidRDefault="00C6100B" w:rsidP="000E00C8">
      <w:pPr>
        <w:spacing w:after="0" w:line="240" w:lineRule="auto"/>
      </w:pPr>
      <w:r w:rsidRPr="000E00C8">
        <w:separator/>
      </w:r>
    </w:p>
  </w:endnote>
  <w:endnote w:type="continuationSeparator" w:id="0">
    <w:p w14:paraId="62F8D549" w14:textId="77777777" w:rsidR="00C6100B" w:rsidRPr="000E00C8" w:rsidRDefault="00C6100B" w:rsidP="000E00C8">
      <w:pPr>
        <w:spacing w:after="0" w:line="240" w:lineRule="auto"/>
      </w:pPr>
      <w:r w:rsidRPr="000E00C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9DB28" w14:textId="77777777" w:rsidR="00C6100B" w:rsidRPr="000E00C8" w:rsidRDefault="00C6100B" w:rsidP="000E00C8">
      <w:pPr>
        <w:spacing w:after="0" w:line="240" w:lineRule="auto"/>
      </w:pPr>
      <w:r w:rsidRPr="000E00C8">
        <w:separator/>
      </w:r>
    </w:p>
  </w:footnote>
  <w:footnote w:type="continuationSeparator" w:id="0">
    <w:p w14:paraId="67C016AB" w14:textId="77777777" w:rsidR="00C6100B" w:rsidRPr="000E00C8" w:rsidRDefault="00C6100B" w:rsidP="000E00C8">
      <w:pPr>
        <w:spacing w:after="0" w:line="240" w:lineRule="auto"/>
      </w:pPr>
      <w:r w:rsidRPr="000E00C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B384" w14:textId="66D947BF" w:rsidR="000E00C8" w:rsidRPr="000E00C8" w:rsidRDefault="000E00C8" w:rsidP="000E00C8">
    <w:pPr>
      <w:pStyle w:val="Intestazione"/>
      <w:jc w:val="right"/>
      <w:rPr>
        <w:rFonts w:ascii="Arial" w:hAnsi="Arial" w:cs="Arial"/>
        <w:sz w:val="20"/>
        <w:szCs w:val="20"/>
      </w:rPr>
    </w:pPr>
    <w:r w:rsidRPr="000E00C8">
      <w:rPr>
        <w:rFonts w:ascii="Arial" w:hAnsi="Arial" w:cs="Arial"/>
        <w:sz w:val="20"/>
        <w:szCs w:val="20"/>
      </w:rPr>
      <w:t>Allegato 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2039B5"/>
    <w:multiLevelType w:val="hybridMultilevel"/>
    <w:tmpl w:val="78FCEF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165FD"/>
    <w:multiLevelType w:val="hybridMultilevel"/>
    <w:tmpl w:val="F5741F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3306">
    <w:abstractNumId w:val="8"/>
  </w:num>
  <w:num w:numId="2" w16cid:durableId="1446576392">
    <w:abstractNumId w:val="6"/>
  </w:num>
  <w:num w:numId="3" w16cid:durableId="1043747555">
    <w:abstractNumId w:val="5"/>
  </w:num>
  <w:num w:numId="4" w16cid:durableId="189535089">
    <w:abstractNumId w:val="4"/>
  </w:num>
  <w:num w:numId="5" w16cid:durableId="2047215340">
    <w:abstractNumId w:val="7"/>
  </w:num>
  <w:num w:numId="6" w16cid:durableId="321277402">
    <w:abstractNumId w:val="3"/>
  </w:num>
  <w:num w:numId="7" w16cid:durableId="1057360845">
    <w:abstractNumId w:val="2"/>
  </w:num>
  <w:num w:numId="8" w16cid:durableId="1780222080">
    <w:abstractNumId w:val="1"/>
  </w:num>
  <w:num w:numId="9" w16cid:durableId="1475685423">
    <w:abstractNumId w:val="0"/>
  </w:num>
  <w:num w:numId="10" w16cid:durableId="2085225099">
    <w:abstractNumId w:val="10"/>
  </w:num>
  <w:num w:numId="11" w16cid:durableId="5707704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00C8"/>
    <w:rsid w:val="0015074B"/>
    <w:rsid w:val="00274BF3"/>
    <w:rsid w:val="0029639D"/>
    <w:rsid w:val="00326F90"/>
    <w:rsid w:val="00343EC4"/>
    <w:rsid w:val="003E4B7E"/>
    <w:rsid w:val="003F6556"/>
    <w:rsid w:val="004337BD"/>
    <w:rsid w:val="005263FC"/>
    <w:rsid w:val="00696F9C"/>
    <w:rsid w:val="007A17BE"/>
    <w:rsid w:val="007B7BF1"/>
    <w:rsid w:val="007F00A0"/>
    <w:rsid w:val="00822801"/>
    <w:rsid w:val="008C2E16"/>
    <w:rsid w:val="009D378A"/>
    <w:rsid w:val="00AA1D8D"/>
    <w:rsid w:val="00AE396C"/>
    <w:rsid w:val="00B47730"/>
    <w:rsid w:val="00BB08F5"/>
    <w:rsid w:val="00C6100B"/>
    <w:rsid w:val="00CA1AD1"/>
    <w:rsid w:val="00CB0664"/>
    <w:rsid w:val="00D83756"/>
    <w:rsid w:val="00E1320D"/>
    <w:rsid w:val="00E15E3D"/>
    <w:rsid w:val="00E9566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2BFAA"/>
  <w14:defaultImageDpi w14:val="30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15</cp:revision>
  <dcterms:created xsi:type="dcterms:W3CDTF">2013-12-23T23:15:00Z</dcterms:created>
  <dcterms:modified xsi:type="dcterms:W3CDTF">2026-05-18T15:04:00Z</dcterms:modified>
  <cp:category/>
</cp:coreProperties>
</file>